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1548332" name="46903da0-ed1c-11ef-99bf-cbf9a7124e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171350" name="46903da0-ed1c-11ef-99bf-cbf9a7124e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602759" name="4fdaa0d0-ed1c-11ef-9ff6-992a40c58c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534981" name="4fdaa0d0-ed1c-11ef-9ff6-992a40c58c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388074" name="b6fb2990-ed1e-11ef-a4e8-fd7c3b2def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832127" name="b6fb2990-ed1e-11ef-a4e8-fd7c3b2def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1374836" name="c03f7240-ed1e-11ef-861c-dd76715e44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062723" name="c03f7240-ed1e-11ef-861c-dd76715e449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98169" name="eeeb6220-ed1e-11ef-8f9b-1d5160f10a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757857" name="eeeb6220-ed1e-11ef-8f9b-1d5160f10a5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5718614" name="f25fa150-ed1e-11ef-97fd-03704566da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7051661" name="f25fa150-ed1e-11ef-97fd-03704566dab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0933169" name="fc64b710-ed20-11ef-bc5a-f70529291c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6925399" name="fc64b710-ed20-11ef-bc5a-f70529291c7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3551473" name="0103e1b0-ed21-11ef-bae0-e5a008fc0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634584" name="0103e1b0-ed21-11ef-bae0-e5a008fc09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Räume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284583" name="20066b50-ed21-11ef-aa08-6f4e2834a8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940526" name="20066b50-ed21-11ef-aa08-6f4e2834a8e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5117381" name="277c83b0-ed21-11ef-aa60-bfa5426a91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893156" name="277c83b0-ed21-11ef-aa60-bfa5426a911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2344380" name="6bd24220-ed21-11ef-880e-79b2738cde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9986820" name="6bd24220-ed21-11ef-880e-79b2738cdee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942776" name="6ee8a9e0-ed21-11ef-b8c2-ab7bde7c94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732988" name="6ee8a9e0-ed21-11ef-b8c2-ab7bde7c94a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8133807" name="878cccb0-ed21-11ef-8b40-df1b458673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712284" name="878cccb0-ed21-11ef-8b40-df1b4586731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7660113" name="917f7dd0-ed21-11ef-96cb-cf17e3515e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400460" name="917f7dd0-ed21-11ef-96cb-cf17e3515eb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Spirmattestrasse 3, 8962 Bergdietikon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